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57017527" name="c1aa3410-f120-11f0-a597-a9395c09ee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2271603" name="c1aa3410-f120-11f0-a597-a9395c09ee47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DG-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90902257" name="6840d720-f121-11f0-a597-a9395c09ee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1884718" name="6840d720-f121-11f0-a597-a9395c09ee47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DG-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6412438" name="a1d21580-f121-11f0-a597-a9395c09ee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1643523" name="a1d21580-f121-11f0-a597-a9395c09ee47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OG - 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36105725" name="8f5ffce0-f122-11f0-a597-a9395c09ee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6235608" name="8f5ffce0-f122-11f0-a597-a9395c09ee47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OG- 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4422961" name="a9ee1560-f122-11f0-a597-a9395c09ee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620225" name="a9ee1560-f122-11f0-a597-a9395c09ee47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OG - 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62323116" name="053898f0-f123-11f0-a597-a9395c09ee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0413805" name="053898f0-f123-11f0-a597-a9395c09ee47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63614600" name="265947a0-f123-11f0-a597-a9395c09ee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650543" name="265947a0-f123-11f0-a597-a9395c09ee47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63384528" name="8a2ade60-f123-11f0-a597-a9395c09ee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2766620" name="8a2ade60-f123-11f0-a597-a9395c09ee47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01078221" name="99d778f0-f123-11f0-a597-a9395c09ee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8574382" name="99d778f0-f123-11f0-a597-a9395c09ee47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Fensterrahmen </w:t>
            </w:r>
          </w:p>
        </w:tc>
        <w:tc>
          <w:p>
            <w:pPr>
              <w:spacing w:before="0" w:after="0" w:line="240" w:lineRule="auto"/>
            </w:pPr>
            <w:r>
              <w:t>Fensterrahmen </w:t>
            </w:r>
          </w:p>
        </w:tc>
        <w:tc>
          <w:p>
            <w:pPr>
              <w:spacing w:before="0" w:after="0" w:line="240" w:lineRule="auto"/>
            </w:pPr>
            <w:r>
              <w:t>Anschlagkitt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02156354" name="e5ea1cc0-f123-11f0-a597-a9395c09ee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1834147" name="e5ea1cc0-f123-11f0-a597-a9395c09ee47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Esszimmer / Wohnzimmer / Eingang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38526108" name="714aa780-f124-11f0-a597-a9395c09ee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9504457" name="714aa780-f124-11f0-a597-a9395c09ee47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Esszimmer / Wohnzimmer / Eingang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09432938" name="8936c4f0-f124-11f0-a597-a9395c09ee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3808554" name="8936c4f0-f124-11f0-a597-a9395c09ee47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79671368" name="dd6baa30-f125-11f0-a597-a9395c09ee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1119898" name="dd6baa30-f125-11f0-a597-a9395c09ee47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61612764" name="ebae7b90-f125-11f0-a597-a9395c09ee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8653757" name="ebae7b90-f125-11f0-a597-a9395c09ee47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83052113" name="b3c07070-f126-11f0-a597-a9395c09ee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3354141" name="b3c07070-f126-11f0-a597-a9395c09ee47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39181599" name="87a01800-f127-11f0-a597-a9395c09ee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3435109" name="87a01800-f127-11f0-a597-a9395c09ee47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16750065" name="98eb9580-f127-11f0-a597-a9395c09ee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0260751" name="98eb9580-f127-11f0-a597-a9395c09ee47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10291594" name="a923ce40-f127-11f0-a597-a9395c09ee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0934241" name="a923ce40-f127-11f0-a597-a9395c09ee47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 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36732373" name="df3beb70-f127-11f0-a597-a9395c09ee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6544450" name="df3beb70-f127-11f0-a597-a9395c09ee47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3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Humrigenstrasse 51, 8704 Herrliberg</w:t>
          </w:r>
        </w:p>
        <w:p>
          <w:pPr>
            <w:spacing w:before="0" w:after="0"/>
          </w:pPr>
          <w:r>
            <w:t>634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footer.xml" Type="http://schemas.openxmlformats.org/officeDocument/2006/relationships/footer" Id="rId23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